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EDA" w:rsidRDefault="00310015">
      <w:pPr>
        <w:jc w:val="center"/>
        <w:rPr>
          <w:b/>
          <w:sz w:val="36"/>
        </w:rPr>
      </w:pPr>
      <w:r w:rsidRPr="004E5421">
        <w:rPr>
          <w:b/>
          <w:sz w:val="36"/>
        </w:rPr>
        <w:t>Preisblatt / Angebotsblatt zur Ausfüllung durch den Bieter</w:t>
      </w:r>
    </w:p>
    <w:p w:rsidR="002F51AF" w:rsidRPr="004E5421" w:rsidRDefault="002F51AF">
      <w:pPr>
        <w:jc w:val="center"/>
      </w:pPr>
      <w:r>
        <w:rPr>
          <w:b/>
          <w:sz w:val="36"/>
        </w:rPr>
        <w:t>26-304-81</w:t>
      </w:r>
    </w:p>
    <w:p w:rsidR="00320EDA" w:rsidRPr="004E5421" w:rsidRDefault="00320EDA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96"/>
        <w:gridCol w:w="4700"/>
      </w:tblGrid>
      <w:tr w:rsidR="00320EDA" w:rsidRPr="004E5421">
        <w:tc>
          <w:tcPr>
            <w:tcW w:w="4703" w:type="dxa"/>
          </w:tcPr>
          <w:p w:rsidR="00320EDA" w:rsidRPr="004E5421" w:rsidRDefault="00310015">
            <w:r w:rsidRPr="004E5421">
              <w:t>Vergabeverfahren</w:t>
            </w:r>
          </w:p>
        </w:tc>
        <w:tc>
          <w:tcPr>
            <w:tcW w:w="4703" w:type="dxa"/>
          </w:tcPr>
          <w:p w:rsidR="00320EDA" w:rsidRPr="004E5421" w:rsidRDefault="002F51AF">
            <w:r>
              <w:t>Brennkessel</w:t>
            </w:r>
          </w:p>
        </w:tc>
      </w:tr>
      <w:tr w:rsidR="00320EDA" w:rsidRPr="002F51AF">
        <w:tc>
          <w:tcPr>
            <w:tcW w:w="4703" w:type="dxa"/>
          </w:tcPr>
          <w:p w:rsidR="00320EDA" w:rsidRPr="004E5421" w:rsidRDefault="00310015">
            <w:r w:rsidRPr="004E5421">
              <w:t>Bieter</w:t>
            </w:r>
          </w:p>
        </w:tc>
        <w:tc>
          <w:tcPr>
            <w:tcW w:w="4703" w:type="dxa"/>
          </w:tcPr>
          <w:p w:rsidR="00320EDA" w:rsidRPr="002F51AF" w:rsidRDefault="00310015">
            <w:pPr>
              <w:rPr>
                <w:highlight w:val="yellow"/>
              </w:rPr>
            </w:pPr>
            <w:r w:rsidRPr="002F51AF">
              <w:rPr>
                <w:highlight w:val="yellow"/>
              </w:rPr>
              <w:t>____________________________</w:t>
            </w:r>
          </w:p>
        </w:tc>
      </w:tr>
      <w:tr w:rsidR="00320EDA" w:rsidRPr="002F51AF">
        <w:tc>
          <w:tcPr>
            <w:tcW w:w="4703" w:type="dxa"/>
          </w:tcPr>
          <w:p w:rsidR="00320EDA" w:rsidRPr="004E5421" w:rsidRDefault="00310015">
            <w:r w:rsidRPr="004E5421">
              <w:t>Datum</w:t>
            </w:r>
          </w:p>
        </w:tc>
        <w:tc>
          <w:tcPr>
            <w:tcW w:w="4703" w:type="dxa"/>
          </w:tcPr>
          <w:p w:rsidR="00320EDA" w:rsidRPr="002F51AF" w:rsidRDefault="00310015">
            <w:pPr>
              <w:rPr>
                <w:highlight w:val="yellow"/>
              </w:rPr>
            </w:pPr>
            <w:r w:rsidRPr="002F51AF">
              <w:rPr>
                <w:highlight w:val="yellow"/>
              </w:rPr>
              <w:t>____________________________</w:t>
            </w:r>
          </w:p>
        </w:tc>
      </w:tr>
    </w:tbl>
    <w:p w:rsidR="00320EDA" w:rsidRPr="004E5421" w:rsidRDefault="00320EDA"/>
    <w:p w:rsidR="00320EDA" w:rsidRPr="004E5421" w:rsidRDefault="00310015">
      <w:pPr>
        <w:pStyle w:val="berschrift1"/>
      </w:pPr>
      <w:r w:rsidRPr="004E5421">
        <w:t>1. Angebot – Preis</w:t>
      </w:r>
    </w:p>
    <w:p w:rsidR="00320EDA" w:rsidRPr="004E5421" w:rsidRDefault="00310015">
      <w:r w:rsidRPr="004E5421">
        <w:rPr>
          <w:b/>
        </w:rPr>
        <w:t>Zuschlagskriterium 1: Preis</w:t>
      </w:r>
    </w:p>
    <w:p w:rsidR="00320EDA" w:rsidRPr="004E5421" w:rsidRDefault="00310015">
      <w:r w:rsidRPr="004E5421">
        <w:t>Der Bieter hat den angebotenen Preis vollständig und eindeutig anzugeben.</w:t>
      </w:r>
    </w:p>
    <w:p w:rsidR="00320EDA" w:rsidRPr="004E5421" w:rsidRDefault="00310015">
      <w:pPr>
        <w:pStyle w:val="berschrift2"/>
      </w:pPr>
      <w:r w:rsidRPr="004E5421">
        <w:t>1.1 Preis pro Kilowattstunde</w:t>
      </w:r>
    </w:p>
    <w:p w:rsidR="00320EDA" w:rsidRPr="004E5421" w:rsidRDefault="00310015">
      <w:r w:rsidRPr="004E5421">
        <w:rPr>
          <w:b/>
        </w:rPr>
        <w:t>Angebotener Preis pro Kilowattstunde:</w:t>
      </w:r>
      <w:r w:rsidRPr="004E5421">
        <w:rPr>
          <w:b/>
        </w:rPr>
        <w:br/>
      </w:r>
      <w:r w:rsidRPr="002F51AF">
        <w:rPr>
          <w:highlight w:val="yellow"/>
        </w:rPr>
        <w:t>__________ EUR/kWh netto</w:t>
      </w:r>
      <w:r w:rsidRPr="002F51AF">
        <w:rPr>
          <w:highlight w:val="yellow"/>
        </w:rPr>
        <w:br/>
        <w:t>__________ EUR/kWh brutto</w:t>
      </w:r>
    </w:p>
    <w:p w:rsidR="00320EDA" w:rsidRPr="004E5421" w:rsidRDefault="00310015">
      <w:r w:rsidRPr="004E5421">
        <w:t>Der Preis pro Kilowattstunde ist verbindlich einzutragen. Er dient als Grundlage für die Bewertung des Zuschlagskriteriums „Preis“.</w:t>
      </w:r>
    </w:p>
    <w:p w:rsidR="00320EDA" w:rsidRPr="004E5421" w:rsidRDefault="00310015">
      <w:pPr>
        <w:pStyle w:val="berschrift2"/>
      </w:pPr>
      <w:r w:rsidRPr="004E5421">
        <w:t>1.2 Sonstige Kosten</w:t>
      </w:r>
    </w:p>
    <w:p w:rsidR="00320EDA" w:rsidRPr="004E5421" w:rsidRDefault="00310015">
      <w:r w:rsidRPr="004E5421">
        <w:t>Der Bieter hat sämtliche weiteren Kosten, die zusätzlich zum Preis pro Kilowattstunde anfallen können, vollständig aufzuführen. Nicht angegebene Kosten gelten als im Angebotspreis enthalten.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04"/>
        <w:gridCol w:w="1970"/>
        <w:gridCol w:w="1970"/>
        <w:gridCol w:w="1826"/>
        <w:gridCol w:w="1826"/>
      </w:tblGrid>
      <w:tr w:rsidR="00320EDA" w:rsidRPr="004E5421">
        <w:tc>
          <w:tcPr>
            <w:tcW w:w="1881" w:type="dxa"/>
          </w:tcPr>
          <w:p w:rsidR="00320EDA" w:rsidRPr="004E5421" w:rsidRDefault="00310015">
            <w:r w:rsidRPr="004E5421">
              <w:t>Nr.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Bezeichnung der Kostenposition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Beschreibung / Erläuterung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Betrag netto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Betrag brutto</w:t>
            </w:r>
          </w:p>
        </w:tc>
      </w:tr>
      <w:tr w:rsidR="00320EDA" w:rsidRPr="004E5421">
        <w:tc>
          <w:tcPr>
            <w:tcW w:w="1881" w:type="dxa"/>
          </w:tcPr>
          <w:p w:rsidR="00320EDA" w:rsidRPr="004E5421" w:rsidRDefault="00310015">
            <w:r w:rsidRPr="004E5421">
              <w:t>1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</w:tr>
      <w:tr w:rsidR="00320EDA" w:rsidRPr="004E5421">
        <w:tc>
          <w:tcPr>
            <w:tcW w:w="1881" w:type="dxa"/>
          </w:tcPr>
          <w:p w:rsidR="00320EDA" w:rsidRPr="004E5421" w:rsidRDefault="00310015">
            <w:r w:rsidRPr="004E5421">
              <w:t>2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</w:tr>
      <w:tr w:rsidR="00320EDA" w:rsidRPr="004E5421">
        <w:tc>
          <w:tcPr>
            <w:tcW w:w="1881" w:type="dxa"/>
          </w:tcPr>
          <w:p w:rsidR="00320EDA" w:rsidRPr="004E5421" w:rsidRDefault="00310015">
            <w:r w:rsidRPr="004E5421">
              <w:t>3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</w:tr>
      <w:tr w:rsidR="00320EDA" w:rsidRPr="004E5421">
        <w:tc>
          <w:tcPr>
            <w:tcW w:w="1881" w:type="dxa"/>
          </w:tcPr>
          <w:p w:rsidR="00320EDA" w:rsidRPr="004E5421" w:rsidRDefault="00310015">
            <w:r w:rsidRPr="004E5421">
              <w:t>4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________________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  <w:tc>
          <w:tcPr>
            <w:tcW w:w="1881" w:type="dxa"/>
          </w:tcPr>
          <w:p w:rsidR="00320EDA" w:rsidRPr="004E5421" w:rsidRDefault="00310015">
            <w:r w:rsidRPr="004E5421">
              <w:t>______ EUR</w:t>
            </w:r>
          </w:p>
        </w:tc>
      </w:tr>
    </w:tbl>
    <w:p w:rsidR="00320EDA" w:rsidRPr="004E5421" w:rsidRDefault="00320EDA"/>
    <w:p w:rsidR="00320EDA" w:rsidRPr="004E5421" w:rsidRDefault="00310015">
      <w:r w:rsidRPr="004E5421">
        <w:rPr>
          <w:b/>
        </w:rPr>
        <w:t>Gesamtsumme sonstige Kosten:</w:t>
      </w:r>
      <w:r w:rsidRPr="004E5421">
        <w:rPr>
          <w:b/>
        </w:rPr>
        <w:br/>
      </w:r>
      <w:bookmarkStart w:id="0" w:name="_GoBack"/>
      <w:bookmarkEnd w:id="0"/>
      <w:r w:rsidRPr="002F51AF">
        <w:rPr>
          <w:highlight w:val="yellow"/>
        </w:rPr>
        <w:t>__________ EUR netto</w:t>
      </w:r>
      <w:r w:rsidRPr="002F51AF">
        <w:rPr>
          <w:highlight w:val="yellow"/>
        </w:rPr>
        <w:br/>
        <w:t>__________ EUR brutto</w:t>
      </w:r>
    </w:p>
    <w:p w:rsidR="00320EDA" w:rsidRPr="004E5421" w:rsidRDefault="00310015">
      <w:r w:rsidRPr="004E5421">
        <w:br w:type="page"/>
      </w:r>
    </w:p>
    <w:p w:rsidR="00320EDA" w:rsidRPr="004E5421" w:rsidRDefault="00310015">
      <w:pPr>
        <w:pStyle w:val="berschrift1"/>
      </w:pPr>
      <w:r w:rsidRPr="004E5421">
        <w:lastRenderedPageBreak/>
        <w:t>2. Zuschlagskriterium 2 – Erläuterung des Konzepts gemäß Anlage 1 Bewertungsmatrix</w:t>
      </w:r>
    </w:p>
    <w:p w:rsidR="00320EDA" w:rsidRPr="004E5421" w:rsidRDefault="00310015">
      <w:r w:rsidRPr="004E5421">
        <w:t>Der Bieter hat sein Konzept vollständig und nachvollziehbar zu erläutern. Die Erläuterung muss sich an den Anforderungen und Bewertungspunkten der Anlage 1 Bewertungsmatrix orientieren.</w:t>
      </w:r>
    </w:p>
    <w:p w:rsidR="00320EDA" w:rsidRPr="004E5421" w:rsidRDefault="00320EDA"/>
    <w:p w:rsidR="00320EDA" w:rsidRPr="004E5421" w:rsidRDefault="00310015">
      <w:r>
        <w:rPr>
          <w:b/>
        </w:rPr>
        <w:t>Erläuterung des Konzepts:</w:t>
      </w:r>
      <w:r w:rsidR="003A7CDF">
        <w:br/>
      </w:r>
      <w:sdt>
        <w:sdtPr>
          <w:id w:val="1116716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7CDF">
            <w:rPr>
              <w:rFonts w:ascii="MS Gothic" w:eastAsia="MS Gothic" w:hAnsi="MS Gothic" w:hint="eastAsia"/>
            </w:rPr>
            <w:t>☐</w:t>
          </w:r>
        </w:sdtContent>
      </w:sdt>
      <w:r w:rsidR="003A7CDF">
        <w:t xml:space="preserve"> </w:t>
      </w:r>
      <w:r w:rsidRPr="004E5421">
        <w:t>Separate Anlage bei</w:t>
      </w:r>
      <w:r w:rsidR="003A7CDF">
        <w:t>ge</w:t>
      </w:r>
      <w:r>
        <w:t>fügt</w:t>
      </w:r>
    </w:p>
    <w:p w:rsidR="00320EDA" w:rsidRPr="004E5421" w:rsidRDefault="00320EDA"/>
    <w:p w:rsidR="00320EDA" w:rsidRPr="004E5421" w:rsidRDefault="00310015">
      <w:r w:rsidRPr="002F51AF">
        <w:rPr>
          <w:highlight w:val="yellow"/>
        </w:rPr>
        <w:t>_</w:t>
      </w:r>
      <w:r w:rsidR="004E5421" w:rsidRPr="002F51AF">
        <w:rPr>
          <w:highlight w:val="yellow"/>
        </w:rPr>
        <w:t xml:space="preserve">Hier das Konzept oder separates Angebot als Anlage </w:t>
      </w:r>
      <w:proofErr w:type="gramStart"/>
      <w:r w:rsidR="004E5421" w:rsidRPr="002F51AF">
        <w:rPr>
          <w:highlight w:val="yellow"/>
        </w:rPr>
        <w:t>hinzufügen.</w:t>
      </w:r>
      <w:r w:rsidRPr="002F51AF">
        <w:rPr>
          <w:highlight w:val="yellow"/>
        </w:rPr>
        <w:t>_</w:t>
      </w:r>
      <w:proofErr w:type="gramEnd"/>
      <w:r w:rsidRPr="002F51AF">
        <w:rPr>
          <w:highlight w:val="yellow"/>
        </w:rPr>
        <w:t>____________________________________________________________</w:t>
      </w:r>
    </w:p>
    <w:p w:rsidR="004E5421" w:rsidRPr="003A7CDF" w:rsidRDefault="004E542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A7CDF" w:rsidRDefault="002C5FF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3</w:t>
      </w:r>
      <w:r w:rsidR="003A7CDF" w:rsidRPr="003A7CD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 xml:space="preserve">. </w:t>
      </w:r>
      <w:r w:rsidR="003A7CDF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Technisches Datenblatt der Anlage</w:t>
      </w:r>
    </w:p>
    <w:p w:rsidR="003A7CDF" w:rsidRPr="004E5421" w:rsidRDefault="003A7CDF" w:rsidP="003A7CDF">
      <w:r>
        <w:t xml:space="preserve"> </w:t>
      </w:r>
      <w:sdt>
        <w:sdtPr>
          <w:id w:val="-190544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4E5421">
        <w:t>Anlage bei</w:t>
      </w:r>
      <w:r>
        <w:t>gefügt</w:t>
      </w:r>
    </w:p>
    <w:p w:rsidR="003A7CDF" w:rsidRPr="003A7CDF" w:rsidRDefault="003A7CDF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p w:rsidR="003A7CDF" w:rsidRDefault="003A7CDF"/>
    <w:p w:rsidR="003A7CDF" w:rsidRDefault="003A7CDF"/>
    <w:p w:rsidR="003A7CDF" w:rsidRPr="004E5421" w:rsidRDefault="003A7CDF"/>
    <w:p w:rsidR="00320EDA" w:rsidRPr="004E5421" w:rsidRDefault="00310015">
      <w:pPr>
        <w:pStyle w:val="berschrift1"/>
      </w:pPr>
      <w:r w:rsidRPr="004E5421">
        <w:t>Hinweis</w:t>
      </w:r>
    </w:p>
    <w:p w:rsidR="00320EDA" w:rsidRPr="004E5421" w:rsidRDefault="00310015">
      <w:r w:rsidRPr="004E5421">
        <w:t>Dem Bieter ist es freigestellt, ein eigenes Angebotsschreiben zu erstellen und einzureichen, sofern darin sämtliche geforderten Angaben vollständig enthalten sind.</w:t>
      </w:r>
    </w:p>
    <w:p w:rsidR="00320EDA" w:rsidRPr="004E5421" w:rsidRDefault="00310015">
      <w:pPr>
        <w:pStyle w:val="Aufzhlungszeichen"/>
      </w:pPr>
      <w:r w:rsidRPr="004E5421">
        <w:t>den Preis pro Kilowattstunde,</w:t>
      </w:r>
    </w:p>
    <w:p w:rsidR="00320EDA" w:rsidRPr="004E5421" w:rsidRDefault="00310015">
      <w:pPr>
        <w:pStyle w:val="Aufzhlungszeichen"/>
      </w:pPr>
      <w:r w:rsidRPr="004E5421">
        <w:t>sämtliche sonstigen Kosten,</w:t>
      </w:r>
    </w:p>
    <w:p w:rsidR="00320EDA" w:rsidRPr="004E5421" w:rsidRDefault="00310015">
      <w:pPr>
        <w:pStyle w:val="Aufzhlungszeichen"/>
      </w:pPr>
      <w:r w:rsidRPr="004E5421">
        <w:t>die Erläuterung des Konzepts gemäß Anlage 1 Bewertungsmatrix,</w:t>
      </w:r>
    </w:p>
    <w:p w:rsidR="00320EDA" w:rsidRDefault="00310015">
      <w:pPr>
        <w:pStyle w:val="Aufzhlungszeichen"/>
      </w:pPr>
      <w:r w:rsidRPr="004E5421">
        <w:t>alle weiteren für die Bewertung erforderlichen Angaben.</w:t>
      </w:r>
    </w:p>
    <w:p w:rsidR="003A7CDF" w:rsidRPr="004E5421" w:rsidRDefault="003A7CDF" w:rsidP="003A7CDF">
      <w:pPr>
        <w:pStyle w:val="Aufzhlungszeichen"/>
        <w:numPr>
          <w:ilvl w:val="0"/>
          <w:numId w:val="0"/>
        </w:numPr>
        <w:ind w:left="360"/>
      </w:pPr>
    </w:p>
    <w:sectPr w:rsidR="003A7CDF" w:rsidRPr="004E5421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2C5FF1"/>
    <w:rsid w:val="002F51AF"/>
    <w:rsid w:val="00310015"/>
    <w:rsid w:val="00320EDA"/>
    <w:rsid w:val="00326F90"/>
    <w:rsid w:val="003A7CDF"/>
    <w:rsid w:val="004E542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B7A275"/>
  <w14:defaultImageDpi w14:val="300"/>
  <w15:docId w15:val="{770FD022-CFA7-4721-B9F6-0C4B4D23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  <w:rPr>
      <w:rFonts w:ascii="Calibri" w:eastAsia="Calibri" w:hAnsi="Calibri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8870879-0EC1-4387-9E07-881D14CEB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Krengel, Jens</cp:lastModifiedBy>
  <cp:revision>6</cp:revision>
  <dcterms:created xsi:type="dcterms:W3CDTF">2026-05-07T11:38:00Z</dcterms:created>
  <dcterms:modified xsi:type="dcterms:W3CDTF">2026-05-08T06:05:00Z</dcterms:modified>
  <cp:category/>
</cp:coreProperties>
</file>